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Strada da Ved 2, 6922 Morcote </w:t>
          </w:r>
        </w:p>
        <w:p>
          <w:pPr>
            <w:spacing w:before="0" w:after="0"/>
          </w:pPr>
          <w:r>
            <w:t>154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